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ENUM-CONTACT_Type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type de contact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EMAIL</w:t>
            </w:r>
          </w:p>
        </w:tc>
        <w:tc>
          <w:tcPr>
            <w:tcW w:type="dxa" w:w="1728"/>
          </w:tcPr>
          <w:p>
            <w:r>
              <w:t>EMAIL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FAX</w:t>
            </w:r>
          </w:p>
        </w:tc>
        <w:tc>
          <w:tcPr>
            <w:tcW w:type="dxa" w:w="1728"/>
          </w:tcPr>
          <w:p>
            <w:r>
              <w:t>FAX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MSS</w:t>
            </w:r>
          </w:p>
        </w:tc>
        <w:tc>
          <w:tcPr>
            <w:tcW w:type="dxa" w:w="1728"/>
          </w:tcPr>
          <w:p>
            <w:r>
              <w:t>MSS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POSTAL</w:t>
            </w:r>
          </w:p>
        </w:tc>
        <w:tc>
          <w:tcPr>
            <w:tcW w:type="dxa" w:w="1728"/>
          </w:tcPr>
          <w:p>
            <w:r>
              <w:t>POSTAL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RADIO</w:t>
            </w:r>
          </w:p>
        </w:tc>
        <w:tc>
          <w:tcPr>
            <w:tcW w:type="dxa" w:w="1728"/>
          </w:tcPr>
          <w:p>
            <w:r>
              <w:t>RADIO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TEL</w:t>
            </w:r>
          </w:p>
        </w:tc>
        <w:tc>
          <w:tcPr>
            <w:tcW w:type="dxa" w:w="1728"/>
          </w:tcPr>
          <w:p>
            <w:r>
              <w:t>TEL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WEB</w:t>
            </w:r>
          </w:p>
        </w:tc>
        <w:tc>
          <w:tcPr>
            <w:tcW w:type="dxa" w:w="1728"/>
          </w:tcPr>
          <w:p>
            <w:r>
              <w:t>WEB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DC96E0-4139-4F57-A35A-09BD36BA2150}"/>
</file>

<file path=customXml/itemProps3.xml><?xml version="1.0" encoding="utf-8"?>
<ds:datastoreItem xmlns:ds="http://schemas.openxmlformats.org/officeDocument/2006/customXml" ds:itemID="{C865B64B-8E67-485A-A6FB-655120C0392B}"/>
</file>

<file path=customXml/itemProps4.xml><?xml version="1.0" encoding="utf-8"?>
<ds:datastoreItem xmlns:ds="http://schemas.openxmlformats.org/officeDocument/2006/customXml" ds:itemID="{F1D5A512-B1A1-429C-AEF4-D0AA9E31BF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